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Fluchtweg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38412814" name="3b700d00-055a-11f0-95f0-cda40aab289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8959785" name="3b700d00-055a-11f0-95f0-cda40aab289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Ladenfläche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60312592" name="0070f150-055b-11f0-98f1-ef3e52ff42b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1637924" name="0070f150-055b-11f0-98f1-ef3e52ff42b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Ladenfläche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89603067" name="509b7c70-055d-11f0-9a2a-5570b21de75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7197904" name="509b7c70-055d-11f0-9a2a-5570b21de75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Umkleide Personal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94798746" name="e4975b20-055c-11f0-8428-372aa49a4de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626495" name="e4975b20-055c-11f0-8428-372aa49a4de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Ladenfläche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abgehängte Decke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50494431" name="1e554440-055c-11f0-a619-3f3945c098f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3542313" name="1e554440-055c-11f0-a619-3f3945c098f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Ladenfläche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abgehängte Decke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77866389" name="631201e0-055c-11f0-852c-4f817418f3f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5630503" name="631201e0-055c-11f0-852c-4f817418f3fb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Shoppi Tivoli Bershka</w:t>
          </w:r>
        </w:p>
        <w:p>
          <w:pPr>
            <w:spacing w:before="0" w:after="0"/>
          </w:pPr>
          <w:r>
            <w:t>217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